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klein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745901" name="cbf81000-189d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5088342" name="cbf81000-189d-11f1-9311-43eabf5abe7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53454577" name="19901b5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0077513" name="19901b50-189e-11f1-9311-43eabf5abe7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5510077" name="56f5e15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0817146" name="56f5e150-189e-11f1-9311-43eabf5abe7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47996320" name="7e6a487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6776131" name="7e6a4870-189e-11f1-9311-43eabf5abe7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5444312" name="f9cc963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5761338" name="f9cc9630-189e-11f1-9311-43eabf5abe7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01941" name="ad9d9b50-189f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580671" name="ad9d9b50-189f-11f1-9311-43eabf5abe7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76647303" name="bc47e110-189f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55576" name="bc47e110-189f-11f1-9311-43eabf5abe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4900662" name="53bf8e20-18a1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931884" name="53bf8e20-18a1-11f1-9311-43eabf5abe7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4701036" name="01f26f30-18a2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1478915" name="01f26f30-18a2-11f1-9311-43eabf5abe7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